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Minutes of Meeting – [Date]</w:t>
      </w:r>
    </w:p>
    <w:p>
      <w:r>
        <w:t>Review Progress:</w:t>
      </w:r>
    </w:p>
    <w:p>
      <w:pPr>
        <w:pStyle w:val="ListBullet"/>
      </w:pPr>
      <w:r>
        <w:t>[ ] Mike Houston</w:t>
      </w:r>
    </w:p>
    <w:p>
      <w:pPr>
        <w:pStyle w:val="ListBullet"/>
      </w:pPr>
      <w:r>
        <w:t>[ ] Davis Wilkes</w:t>
      </w:r>
    </w:p>
    <w:p>
      <w:pPr>
        <w:pStyle w:val="ListBullet"/>
      </w:pPr>
      <w:r>
        <w:t>[ ] Allison Evens</w:t>
      </w:r>
    </w:p>
    <w:p>
      <w:pPr>
        <w:pStyle w:val="ListBullet"/>
      </w:pPr>
      <w:r>
        <w:t>[ ] Thomas Idemark</w:t>
      </w:r>
    </w:p>
    <w:p>
      <w:pPr>
        <w:pStyle w:val="ListBullet"/>
      </w:pPr>
      <w:r>
        <w:t>[ ] Barry Kirk</w:t>
      </w:r>
    </w:p>
    <w:p>
      <w:pPr>
        <w:pStyle w:val="ListBullet"/>
      </w:pPr>
      <w:r>
        <w:t>[ ] Maria Matches</w:t>
      </w:r>
    </w:p>
    <w:p>
      <w:r>
        <w:br/>
        <w:t>Document Content:</w:t>
        <w:br/>
        <w:br/>
        <w:t>(Insert your meeting minutes or other document content here)</w:t>
      </w:r>
    </w:p>
    <w:p>
      <w:r>
        <w:t>Instructions for Reviewers:</w:t>
        <w:br/>
        <w:t>- After your review, check your name above.</w:t>
        <w:br/>
        <w:t>- Add a comment tagging the next person (e.g., @Davis Wilkes) to notify them.</w:t>
        <w:br/>
        <w:t>- The last reviewer notifies the Secretary when done.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